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6F0EAF">
        <w:rPr>
          <w:color w:val="FF0000"/>
        </w:rPr>
        <w:t>8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527398"/>
    <w:rsid w:val="005914DA"/>
    <w:rsid w:val="00632123"/>
    <w:rsid w:val="006F0EAF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51F4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F015F"/>
  <w15:docId w15:val="{1962B3AD-0296-48A3-9347-75AF887A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Louz, Ruth</cp:lastModifiedBy>
  <cp:revision>3</cp:revision>
  <dcterms:created xsi:type="dcterms:W3CDTF">2021-06-07T17:07:00Z</dcterms:created>
  <dcterms:modified xsi:type="dcterms:W3CDTF">2021-09-21T17:06:00Z</dcterms:modified>
</cp:coreProperties>
</file>